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Tisch </w:t>
            </w:r>
          </w:p>
        </w:tc>
        <w:tc>
          <w:p>
            <w:pPr>
              <w:spacing w:before="0" w:after="0" w:line="240" w:lineRule="auto"/>
            </w:pPr>
            <w:r>
              <w:t>Tisch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498931" name="098cc010-4c4c-11f0-90f6-89498d06f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826765" name="098cc010-4c4c-11f0-90f6-89498d06f78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6557333" name="9d684580-4c4b-11f0-8c31-1578a97672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763611" name="9d684580-4c4b-11f0-8c31-1578a97672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Deckenlampe 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6566196" name="280d16d0-4c4b-11f0-b523-21c30c380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071918" name="280d16d0-4c4b-11f0-b523-21c30c380db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8252392" name="7f50ad90-4c4a-11f0-a159-2f4fdcd6b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560085" name="7f50ad90-4c4a-11f0-a159-2f4fdcd6b9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